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AAD5" w14:textId="77777777" w:rsidR="000534FB" w:rsidRDefault="00000000">
      <w:pPr>
        <w:pStyle w:val="Heading1"/>
      </w:pPr>
      <w:r>
        <w:t>LAB No. 10: Logical vs Physical Address Translation</w:t>
      </w:r>
    </w:p>
    <w:p w14:paraId="363196E1" w14:textId="77777777" w:rsidR="000534FB" w:rsidRDefault="00000000">
      <w:pPr>
        <w:pStyle w:val="Heading2"/>
      </w:pPr>
      <w:r>
        <w:t>Objective</w:t>
      </w:r>
    </w:p>
    <w:p w14:paraId="277605FD" w14:textId="77777777" w:rsidR="000534FB" w:rsidRDefault="00000000">
      <w:r>
        <w:t>The objective of this lab is to understand the concept of logical (virtual) addresses and physical addresses, and to learn how logical addresses are translated into physical addresses using the segment:offset mechanism in 16-bit systems.</w:t>
      </w:r>
    </w:p>
    <w:p w14:paraId="75D082FD" w14:textId="77777777" w:rsidR="000534FB" w:rsidRDefault="00000000">
      <w:pPr>
        <w:pStyle w:val="Heading2"/>
      </w:pPr>
      <w:r>
        <w:t>Theory</w:t>
      </w:r>
    </w:p>
    <w:p w14:paraId="5B3E1A12" w14:textId="77777777" w:rsidR="000534FB" w:rsidRDefault="00000000">
      <w:r>
        <w:t>A logical address is generated by the CPU and belongs to the process address space. A physical address is the actual address in main memory (RAM) where data or instructions are stored.</w:t>
      </w:r>
    </w:p>
    <w:p w14:paraId="787B0F9C" w14:textId="77777777" w:rsidR="000534FB" w:rsidRDefault="00000000">
      <w:r>
        <w:t>In 16-bit systems such as the 8086 microprocessor, memory is divided into segments. Each memory location is accessed using two components: Segment and Offset.</w:t>
      </w:r>
    </w:p>
    <w:p w14:paraId="2412C32B" w14:textId="77777777" w:rsidR="000534FB" w:rsidRDefault="00000000">
      <w:pPr>
        <w:pStyle w:val="Heading2"/>
      </w:pPr>
      <w:r>
        <w:t>Explanation of Segment and Offset</w:t>
      </w:r>
    </w:p>
    <w:p w14:paraId="7ED606E2" w14:textId="77777777" w:rsidR="000534FB" w:rsidRDefault="00000000">
      <w:r>
        <w:t>Segment:</w:t>
      </w:r>
      <w:r>
        <w:br/>
        <w:t>- A segment represents the starting address of a memory block.</w:t>
      </w:r>
      <w:r>
        <w:br/>
        <w:t>- It is stored in segment registers (CS, DS, SS, ES).</w:t>
      </w:r>
      <w:r>
        <w:br/>
        <w:t>- The segment value does not give the exact address directly.</w:t>
      </w:r>
      <w:r>
        <w:br/>
      </w:r>
      <w:r>
        <w:br/>
        <w:t>Offset:</w:t>
      </w:r>
      <w:r>
        <w:br/>
        <w:t>- Offset specifies the distance from the beginning of the segment.</w:t>
      </w:r>
      <w:r>
        <w:br/>
        <w:t>- It identifies the exact location within the segment.</w:t>
      </w:r>
    </w:p>
    <w:p w14:paraId="73D30A21" w14:textId="77777777" w:rsidR="000534FB" w:rsidRDefault="00000000">
      <w:pPr>
        <w:pStyle w:val="Heading2"/>
      </w:pPr>
      <w:r>
        <w:t>Why Segment is Shifted by 4 Bits</w:t>
      </w:r>
    </w:p>
    <w:p w14:paraId="023881EA" w14:textId="77777777" w:rsidR="000534FB" w:rsidRDefault="00000000">
      <w:r>
        <w:t>In 8086 architecture, the segment address is shifted left by 4 bits (multiplied by 16) to convert it into a 20-bit base address. This is done because segment boundaries are aligned at multiples of 16 bytes.</w:t>
      </w:r>
      <w:r>
        <w:br/>
      </w:r>
      <w:r>
        <w:br/>
        <w:t>Segment × 16 = Segment &lt;&lt; 4</w:t>
      </w:r>
    </w:p>
    <w:p w14:paraId="4CDC8D1A" w14:textId="77777777" w:rsidR="000534FB" w:rsidRDefault="00000000">
      <w:pPr>
        <w:pStyle w:val="Heading2"/>
      </w:pPr>
      <w:r>
        <w:t>Address Translation Formula</w:t>
      </w:r>
    </w:p>
    <w:p w14:paraId="441E06E6" w14:textId="77777777" w:rsidR="000534FB" w:rsidRDefault="00000000">
      <w:r>
        <w:t>Physical Address = (Segment × 16) + Offset</w:t>
      </w:r>
      <w:r>
        <w:br/>
        <w:t>Physical Address = (Segment &lt;&lt; 4) + Offset</w:t>
      </w:r>
    </w:p>
    <w:p w14:paraId="4EFB77FA" w14:textId="77777777" w:rsidR="000534FB" w:rsidRDefault="00000000">
      <w:pPr>
        <w:pStyle w:val="Heading2"/>
      </w:pPr>
      <w:r>
        <w:t>Mathematical Example</w:t>
      </w:r>
    </w:p>
    <w:p w14:paraId="2036842B" w14:textId="77777777" w:rsidR="000534FB" w:rsidRDefault="00000000">
      <w:r>
        <w:t>Given:</w:t>
      </w:r>
      <w:r>
        <w:br/>
        <w:t>Segment = 1000H</w:t>
      </w:r>
      <w:r>
        <w:br/>
        <w:t>Offset  = 0020H</w:t>
      </w:r>
      <w:r>
        <w:br/>
      </w:r>
      <w:r>
        <w:br/>
        <w:t>Step 1: Shift segment left by 4 bits</w:t>
      </w:r>
      <w:r>
        <w:br/>
      </w:r>
      <w:r>
        <w:lastRenderedPageBreak/>
        <w:t>1000H × 16 = 10000H</w:t>
      </w:r>
      <w:r>
        <w:br/>
      </w:r>
      <w:r>
        <w:br/>
        <w:t>Step 2: Add offset</w:t>
      </w:r>
      <w:r>
        <w:br/>
        <w:t>10000H + 0020H = 10020H</w:t>
      </w:r>
      <w:r>
        <w:br/>
      </w:r>
      <w:r>
        <w:br/>
        <w:t>Final Physical Address = 10020H</w:t>
      </w:r>
    </w:p>
    <w:p w14:paraId="667930FF" w14:textId="77777777" w:rsidR="000534FB" w:rsidRDefault="00000000">
      <w:pPr>
        <w:pStyle w:val="Heading2"/>
      </w:pPr>
      <w:r>
        <w:t>C Program</w:t>
      </w:r>
    </w:p>
    <w:p w14:paraId="52599C80" w14:textId="77777777" w:rsidR="000534FB" w:rsidRDefault="00000000">
      <w:r>
        <w:t>#include &lt;stdio.h&gt;</w:t>
      </w:r>
      <w:r>
        <w:br/>
      </w:r>
      <w:r>
        <w:br/>
        <w:t>int main() {</w:t>
      </w:r>
      <w:r>
        <w:br/>
        <w:t xml:space="preserve">    unsigned int segment, offset, physicalAddress;</w:t>
      </w:r>
      <w:r>
        <w:br/>
      </w:r>
      <w:r>
        <w:br/>
        <w:t xml:space="preserve">    printf("Enter Segment Address (hex): ");</w:t>
      </w:r>
      <w:r>
        <w:br/>
        <w:t xml:space="preserve">    scanf("%x", &amp;segment);</w:t>
      </w:r>
      <w:r>
        <w:br/>
      </w:r>
      <w:r>
        <w:br/>
        <w:t xml:space="preserve">    printf("Enter Offset Address (hex): ");</w:t>
      </w:r>
      <w:r>
        <w:br/>
        <w:t xml:space="preserve">    scanf("%x", &amp;offset);</w:t>
      </w:r>
      <w:r>
        <w:br/>
      </w:r>
      <w:r>
        <w:br/>
        <w:t xml:space="preserve">    physicalAddress = (segment &lt;&lt; 4) + offset;</w:t>
      </w:r>
      <w:r>
        <w:br/>
      </w:r>
      <w:r>
        <w:br/>
        <w:t xml:space="preserve">    printf("Physical Address: %X\n", physicalAddress);</w:t>
      </w:r>
      <w:r>
        <w:br/>
        <w:t xml:space="preserve">    return 0;</w:t>
      </w:r>
      <w:r>
        <w:br/>
        <w:t>}</w:t>
      </w:r>
    </w:p>
    <w:p w14:paraId="52D5A9A0" w14:textId="77777777" w:rsidR="000534FB" w:rsidRDefault="00000000">
      <w:pPr>
        <w:pStyle w:val="Heading2"/>
      </w:pPr>
      <w:r>
        <w:t>Code Explanation</w:t>
      </w:r>
    </w:p>
    <w:p w14:paraId="69D931C5" w14:textId="77777777" w:rsidR="000534FB" w:rsidRDefault="00000000">
      <w:r>
        <w:t>1. The program takes segment and offset values as hexadecimal input.</w:t>
      </w:r>
      <w:r>
        <w:br/>
        <w:t>2. The segment value is shifted left by 4 bits using (segment &lt;&lt; 4).</w:t>
      </w:r>
      <w:r>
        <w:br/>
        <w:t>3. Offset is added to the shifted segment value.</w:t>
      </w:r>
      <w:r>
        <w:br/>
        <w:t>4. The resulting physical address is displayed in hexadecimal format.</w:t>
      </w:r>
    </w:p>
    <w:p w14:paraId="4C5739D1" w14:textId="77777777" w:rsidR="000534FB" w:rsidRDefault="00000000">
      <w:pPr>
        <w:pStyle w:val="Heading2"/>
      </w:pPr>
      <w:r>
        <w:t>Sample Input and Output</w:t>
      </w:r>
    </w:p>
    <w:p w14:paraId="4951EC4E" w14:textId="77777777" w:rsidR="000534FB" w:rsidRDefault="00000000">
      <w:r>
        <w:t>Sample Input:</w:t>
      </w:r>
      <w:r>
        <w:br/>
        <w:t>Enter Segment Address (hex): 1000</w:t>
      </w:r>
      <w:r>
        <w:br/>
        <w:t>Enter Offset Address (hex): 0020</w:t>
      </w:r>
      <w:r>
        <w:br/>
      </w:r>
      <w:r>
        <w:br/>
        <w:t>Sample Output:</w:t>
      </w:r>
      <w:r>
        <w:br/>
        <w:t>Physical Address: 10020</w:t>
      </w:r>
    </w:p>
    <w:p w14:paraId="66E33CF5" w14:textId="77777777" w:rsidR="000534FB" w:rsidRDefault="00000000">
      <w:pPr>
        <w:pStyle w:val="Heading2"/>
      </w:pPr>
      <w:r>
        <w:t>Steps to Run the Program in Ubuntu</w:t>
      </w:r>
    </w:p>
    <w:p w14:paraId="36A66DED" w14:textId="77777777" w:rsidR="000534FB" w:rsidRDefault="00000000">
      <w:r>
        <w:t>1. Open Terminal</w:t>
      </w:r>
      <w:r>
        <w:br/>
        <w:t>2. Create file: nano lab10.c</w:t>
      </w:r>
      <w:r>
        <w:br/>
        <w:t>3. Paste the code and save the file</w:t>
      </w:r>
      <w:r>
        <w:br/>
      </w:r>
      <w:r>
        <w:lastRenderedPageBreak/>
        <w:t>4. Compile: gcc lab10.c -o lab10</w:t>
      </w:r>
      <w:r>
        <w:br/>
        <w:t>5. Run: ./lab10</w:t>
      </w:r>
    </w:p>
    <w:sectPr w:rsidR="000534F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2019502">
    <w:abstractNumId w:val="8"/>
  </w:num>
  <w:num w:numId="2" w16cid:durableId="1727340602">
    <w:abstractNumId w:val="6"/>
  </w:num>
  <w:num w:numId="3" w16cid:durableId="2028751774">
    <w:abstractNumId w:val="5"/>
  </w:num>
  <w:num w:numId="4" w16cid:durableId="2072845543">
    <w:abstractNumId w:val="4"/>
  </w:num>
  <w:num w:numId="5" w16cid:durableId="1734615901">
    <w:abstractNumId w:val="7"/>
  </w:num>
  <w:num w:numId="6" w16cid:durableId="427972495">
    <w:abstractNumId w:val="3"/>
  </w:num>
  <w:num w:numId="7" w16cid:durableId="1137188900">
    <w:abstractNumId w:val="2"/>
  </w:num>
  <w:num w:numId="8" w16cid:durableId="1220285865">
    <w:abstractNumId w:val="1"/>
  </w:num>
  <w:num w:numId="9" w16cid:durableId="1847748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34FB"/>
    <w:rsid w:val="0006063C"/>
    <w:rsid w:val="0015074B"/>
    <w:rsid w:val="0029639D"/>
    <w:rsid w:val="00326F90"/>
    <w:rsid w:val="003B1EEF"/>
    <w:rsid w:val="00983EDD"/>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379C6E"/>
  <w14:defaultImageDpi w14:val="300"/>
  <w15:docId w15:val="{7A93265F-A7DC-482E-95D2-68DE1450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Academics 5</cp:lastModifiedBy>
  <cp:revision>2</cp:revision>
  <dcterms:created xsi:type="dcterms:W3CDTF">2013-12-23T23:15:00Z</dcterms:created>
  <dcterms:modified xsi:type="dcterms:W3CDTF">2026-01-08T07:19:00Z</dcterms:modified>
  <cp:category/>
</cp:coreProperties>
</file>